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9ADD78" w14:textId="77777777" w:rsidR="00FF5CDA" w:rsidRPr="00DA0ABA" w:rsidRDefault="00FF5CDA" w:rsidP="00FF5CDA">
      <w:pPr>
        <w:pStyle w:val="BijlageGenummerdKop"/>
        <w:tabs>
          <w:tab w:val="clear" w:pos="0"/>
        </w:tabs>
        <w:ind w:left="567" w:hanging="1560"/>
      </w:pPr>
      <w:bookmarkStart w:id="0" w:name="_Toc496111701"/>
      <w:bookmarkStart w:id="1" w:name="_Toc187321374"/>
      <w:bookmarkStart w:id="2" w:name="bwKopBijlage_E"/>
      <w:r w:rsidRPr="00DA0ABA">
        <w:t>Gegevens omtrent technische bekwaamheid</w:t>
      </w:r>
      <w:bookmarkEnd w:id="0"/>
      <w:bookmarkEnd w:id="1"/>
    </w:p>
    <w:p w14:paraId="322F1046" w14:textId="77777777" w:rsidR="00FF5CDA" w:rsidRPr="00DA0ABA" w:rsidRDefault="00FF5CDA" w:rsidP="00FF5CDA">
      <w:pPr>
        <w:pStyle w:val="Lijstalinea"/>
        <w:numPr>
          <w:ilvl w:val="0"/>
          <w:numId w:val="34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bookmarkStart w:id="3" w:name="bwBijl_E_OP_NO_CD_blok"/>
      <w:bookmarkEnd w:id="2"/>
      <w:r w:rsidRPr="00DA0ABA">
        <w:rPr>
          <w:color w:val="000000"/>
          <w:lang w:val="nl-NL"/>
        </w:rPr>
        <w:t>De ondernemer(s) geeft(geven) in onderstaande tabel aan met welke referentieopdracht(en) wordt voldaan aan de geschiktheidseisen</w:t>
      </w:r>
      <w:r w:rsidRPr="00DA0ABA">
        <w:rPr>
          <w:rFonts w:cs="RijksoverheidSansText-Regular"/>
          <w:color w:val="000000"/>
          <w:lang w:val="nl-NL"/>
        </w:rPr>
        <w:t>.</w:t>
      </w:r>
    </w:p>
    <w:p w14:paraId="52902971" w14:textId="77777777" w:rsidR="00FF5CDA" w:rsidRPr="00DA0ABA" w:rsidRDefault="00FF5CDA" w:rsidP="00FF5CDA">
      <w:pPr>
        <w:spacing w:line="260" w:lineRule="atLeast"/>
        <w:rPr>
          <w:rFonts w:cs="Verdana"/>
          <w:color w:val="000000"/>
          <w:lang w:val="nl-NL"/>
        </w:rPr>
      </w:pPr>
    </w:p>
    <w:p w14:paraId="7F92AFFC" w14:textId="77777777" w:rsidR="00FF5CDA" w:rsidRPr="00DA0ABA" w:rsidRDefault="00FF5CDA" w:rsidP="00FF5CDA">
      <w:pPr>
        <w:rPr>
          <w:rStyle w:val="Verborgentekst"/>
          <w:lang w:val="nl-NL"/>
        </w:rPr>
      </w:pPr>
      <w:bookmarkStart w:id="4" w:name="bwBijl_E_HT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FF5CDA" w:rsidRPr="003D7A8F" w14:paraId="6FAF63F3" w14:textId="77777777" w:rsidTr="00EB3252">
        <w:tc>
          <w:tcPr>
            <w:tcW w:w="4332" w:type="dxa"/>
            <w:shd w:val="clear" w:color="auto" w:fill="auto"/>
          </w:tcPr>
          <w:bookmarkEnd w:id="4"/>
          <w:p w14:paraId="397651E1" w14:textId="77777777" w:rsidR="00FF5CDA" w:rsidRPr="00DA0ABA" w:rsidRDefault="00FF5CDA" w:rsidP="00EB3252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  <w:r w:rsidRPr="00DA0ABA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5" w:name="bwBijl_E_NO_CD_GG0_uit2"/>
            <w:r w:rsidRPr="00DA0ABA">
              <w:rPr>
                <w:rFonts w:cs="Verdana"/>
                <w:b/>
                <w:vanish/>
                <w:color w:val="E0E0E0"/>
                <w:lang w:val="nl-NL"/>
              </w:rPr>
              <w:t xml:space="preserve"> </w:t>
            </w:r>
            <w:bookmarkEnd w:id="5"/>
          </w:p>
        </w:tc>
        <w:tc>
          <w:tcPr>
            <w:tcW w:w="3052" w:type="dxa"/>
            <w:shd w:val="clear" w:color="auto" w:fill="auto"/>
          </w:tcPr>
          <w:p w14:paraId="0B2FFDFB" w14:textId="77777777" w:rsidR="00FF5CDA" w:rsidRPr="00DA0ABA" w:rsidRDefault="00FF5CDA" w:rsidP="00EB3252">
            <w:pPr>
              <w:rPr>
                <w:rFonts w:cs="Verdana"/>
                <w:b/>
                <w:color w:val="000000"/>
                <w:lang w:val="nl-NL"/>
              </w:rPr>
            </w:pPr>
            <w:r w:rsidRPr="00DA0ABA">
              <w:rPr>
                <w:rFonts w:cs="Verdana"/>
                <w:b/>
                <w:color w:val="000000"/>
                <w:lang w:val="nl-NL"/>
              </w:rPr>
              <w:t xml:space="preserve">Referentieopdracht </w:t>
            </w:r>
            <w:proofErr w:type="spellStart"/>
            <w:r w:rsidRPr="00DA0ABA">
              <w:rPr>
                <w:rFonts w:cs="Verdana"/>
                <w:b/>
                <w:color w:val="000000"/>
                <w:lang w:val="nl-NL"/>
              </w:rPr>
              <w:t>nr</w:t>
            </w:r>
            <w:proofErr w:type="spellEnd"/>
            <w:r w:rsidRPr="00DA0ABA">
              <w:rPr>
                <w:rFonts w:cs="Verdana"/>
                <w:b/>
                <w:color w:val="000000"/>
                <w:lang w:val="nl-NL"/>
              </w:rPr>
              <w:t>:</w:t>
            </w:r>
          </w:p>
          <w:p w14:paraId="4B2F4679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FF5CDA" w:rsidRPr="00DA0ABA" w14:paraId="39F2542A" w14:textId="77777777" w:rsidTr="00EB3252">
        <w:tc>
          <w:tcPr>
            <w:tcW w:w="4332" w:type="dxa"/>
            <w:shd w:val="clear" w:color="auto" w:fill="auto"/>
          </w:tcPr>
          <w:p w14:paraId="369A52DF" w14:textId="77777777" w:rsidR="00FF5CDA" w:rsidRPr="00DA0ABA" w:rsidRDefault="00FF5CDA" w:rsidP="00EB3252">
            <w:pPr>
              <w:rPr>
                <w:rFonts w:cs="Verdana"/>
                <w:b/>
                <w:color w:val="000000"/>
                <w:lang w:val="nl-NL"/>
              </w:rPr>
            </w:pPr>
          </w:p>
          <w:p w14:paraId="5969F693" w14:textId="77777777" w:rsidR="00FF5CDA" w:rsidRPr="00DA0ABA" w:rsidRDefault="00FF5CDA" w:rsidP="00EB3252">
            <w:pPr>
              <w:rPr>
                <w:rFonts w:cs="Verdana"/>
                <w:b/>
                <w:color w:val="000000"/>
                <w:lang w:val="nl-NL"/>
              </w:rPr>
            </w:pPr>
            <w:r w:rsidRPr="00DA0ABA">
              <w:rPr>
                <w:rFonts w:cs="Verdana"/>
                <w:b/>
                <w:color w:val="000000"/>
                <w:lang w:val="nl-NL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14:paraId="51253CC5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Per geschiktheidseis maximaal 1 referentie</w:t>
            </w:r>
            <w:r w:rsidRPr="00DA0ABA">
              <w:rPr>
                <w:rFonts w:cs="Verdana"/>
                <w:color w:val="000000"/>
                <w:lang w:val="nl-NL"/>
              </w:rPr>
              <w:softHyphen/>
              <w:t>opdracht</w:t>
            </w:r>
          </w:p>
          <w:p w14:paraId="1C992377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FF5CDA" w:rsidRPr="00DA0ABA" w14:paraId="3C3E697E" w14:textId="77777777" w:rsidTr="00EB3252">
        <w:tc>
          <w:tcPr>
            <w:tcW w:w="4332" w:type="dxa"/>
            <w:shd w:val="clear" w:color="auto" w:fill="auto"/>
          </w:tcPr>
          <w:p w14:paraId="2093911F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Paragraaf 3.</w:t>
            </w:r>
            <w:r>
              <w:rPr>
                <w:rFonts w:cs="Verdana"/>
                <w:color w:val="000000"/>
                <w:lang w:val="nl-NL"/>
              </w:rPr>
              <w:t>2</w:t>
            </w:r>
            <w:r w:rsidRPr="00DA0ABA">
              <w:rPr>
                <w:rFonts w:cs="Verdana"/>
                <w:color w:val="000000"/>
                <w:lang w:val="nl-NL"/>
              </w:rPr>
              <w:t xml:space="preserve"> lid 3.a</w:t>
            </w:r>
          </w:p>
        </w:tc>
        <w:tc>
          <w:tcPr>
            <w:tcW w:w="3052" w:type="dxa"/>
            <w:shd w:val="clear" w:color="auto" w:fill="auto"/>
          </w:tcPr>
          <w:p w14:paraId="58331F23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FF5CDA" w:rsidRPr="00DA0ABA" w14:paraId="3E683B17" w14:textId="77777777" w:rsidTr="00EB3252">
        <w:tc>
          <w:tcPr>
            <w:tcW w:w="4332" w:type="dxa"/>
            <w:shd w:val="clear" w:color="auto" w:fill="auto"/>
          </w:tcPr>
          <w:p w14:paraId="4161D034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Paragraaf 3.</w:t>
            </w:r>
            <w:r>
              <w:rPr>
                <w:rFonts w:cs="Verdana"/>
                <w:color w:val="000000"/>
                <w:lang w:val="nl-NL"/>
              </w:rPr>
              <w:t>2</w:t>
            </w:r>
            <w:r w:rsidRPr="00DA0ABA">
              <w:rPr>
                <w:rFonts w:cs="Verdana"/>
                <w:color w:val="000000"/>
                <w:lang w:val="nl-NL"/>
              </w:rPr>
              <w:t xml:space="preserve"> lid 3.b</w:t>
            </w:r>
          </w:p>
        </w:tc>
        <w:tc>
          <w:tcPr>
            <w:tcW w:w="3052" w:type="dxa"/>
            <w:shd w:val="clear" w:color="auto" w:fill="auto"/>
          </w:tcPr>
          <w:p w14:paraId="607D3507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FF5CDA" w:rsidRPr="00DA0ABA" w14:paraId="5E26F5D7" w14:textId="77777777" w:rsidTr="00EB3252">
        <w:tc>
          <w:tcPr>
            <w:tcW w:w="4332" w:type="dxa"/>
            <w:shd w:val="clear" w:color="auto" w:fill="auto"/>
          </w:tcPr>
          <w:p w14:paraId="3FAFAA43" w14:textId="77777777" w:rsidR="00FF5CDA" w:rsidRPr="00DA0ABA" w:rsidRDefault="00FF5CDA" w:rsidP="00EB3252">
            <w:pPr>
              <w:rPr>
                <w:rFonts w:cs="Verdana"/>
                <w:vanish/>
                <w:color w:val="E0E0E0"/>
                <w:lang w:val="nl-NL"/>
              </w:rPr>
            </w:pPr>
            <w:bookmarkStart w:id="6" w:name="bwBijl_E_OP_NO_CD_3NE_aan" w:colFirst="0" w:colLast="2"/>
            <w:r w:rsidRPr="00DA0ABA">
              <w:rPr>
                <w:rFonts w:cs="Verdana"/>
                <w:color w:val="000000"/>
                <w:lang w:val="nl-NL"/>
              </w:rPr>
              <w:t>Paragraaf 3.</w:t>
            </w:r>
            <w:r>
              <w:rPr>
                <w:rFonts w:cs="Verdana"/>
                <w:color w:val="000000"/>
                <w:lang w:val="nl-NL"/>
              </w:rPr>
              <w:t>2</w:t>
            </w:r>
            <w:r w:rsidRPr="00DA0ABA">
              <w:rPr>
                <w:rFonts w:cs="Verdana"/>
                <w:color w:val="000000"/>
                <w:lang w:val="nl-NL"/>
              </w:rPr>
              <w:t xml:space="preserve"> lid 3.</w:t>
            </w:r>
            <w:r>
              <w:rPr>
                <w:rFonts w:cs="Verdana"/>
                <w:color w:val="000000"/>
                <w:lang w:val="nl-NL"/>
              </w:rPr>
              <w:t>c</w:t>
            </w:r>
          </w:p>
        </w:tc>
        <w:tc>
          <w:tcPr>
            <w:tcW w:w="3052" w:type="dxa"/>
            <w:shd w:val="clear" w:color="auto" w:fill="auto"/>
          </w:tcPr>
          <w:p w14:paraId="51239C10" w14:textId="77777777" w:rsidR="00FF5CDA" w:rsidRPr="00DA0ABA" w:rsidRDefault="00FF5CDA" w:rsidP="00EB3252">
            <w:pPr>
              <w:rPr>
                <w:rFonts w:cs="Verdana"/>
                <w:vanish/>
                <w:color w:val="E0E0E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FF5CDA" w:rsidRPr="00DA0ABA" w14:paraId="6439E970" w14:textId="77777777" w:rsidTr="00EB3252">
        <w:tc>
          <w:tcPr>
            <w:tcW w:w="4332" w:type="dxa"/>
            <w:shd w:val="clear" w:color="auto" w:fill="auto"/>
          </w:tcPr>
          <w:p w14:paraId="17B225C1" w14:textId="77777777" w:rsidR="00FF5CDA" w:rsidRPr="00DA0ABA" w:rsidRDefault="00FF5CDA" w:rsidP="00EB3252">
            <w:pPr>
              <w:rPr>
                <w:rFonts w:cs="Verdana"/>
                <w:vanish/>
                <w:color w:val="E0E0E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Paragraaf 3.</w:t>
            </w:r>
            <w:r>
              <w:rPr>
                <w:rFonts w:cs="Verdana"/>
                <w:color w:val="000000"/>
                <w:lang w:val="nl-NL"/>
              </w:rPr>
              <w:t>2</w:t>
            </w:r>
            <w:r w:rsidRPr="00DA0ABA">
              <w:rPr>
                <w:rFonts w:cs="Verdana"/>
                <w:color w:val="000000"/>
                <w:lang w:val="nl-NL"/>
              </w:rPr>
              <w:t xml:space="preserve"> lid 3.</w:t>
            </w:r>
            <w:r>
              <w:rPr>
                <w:rFonts w:cs="Verdana"/>
                <w:color w:val="000000"/>
                <w:lang w:val="nl-NL"/>
              </w:rPr>
              <w:t>d</w:t>
            </w:r>
          </w:p>
        </w:tc>
        <w:tc>
          <w:tcPr>
            <w:tcW w:w="3052" w:type="dxa"/>
            <w:shd w:val="clear" w:color="auto" w:fill="auto"/>
          </w:tcPr>
          <w:p w14:paraId="285F1F20" w14:textId="77777777" w:rsidR="00FF5CDA" w:rsidRPr="00DA0ABA" w:rsidRDefault="00FF5CDA" w:rsidP="00EB3252">
            <w:pPr>
              <w:rPr>
                <w:rFonts w:cs="Verdana"/>
                <w:vanish/>
                <w:color w:val="E0E0E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…</w:t>
            </w:r>
            <w:r w:rsidRPr="00DA0ABA">
              <w:rPr>
                <w:rFonts w:cs="Verdana"/>
                <w:vanish/>
                <w:color w:val="E0E0E0"/>
                <w:lang w:val="nl-NL"/>
              </w:rPr>
              <w:t>…</w:t>
            </w:r>
          </w:p>
        </w:tc>
      </w:tr>
      <w:tr w:rsidR="00FF5CDA" w:rsidRPr="00DA0ABA" w14:paraId="61E0D08F" w14:textId="77777777" w:rsidTr="00EB3252">
        <w:tc>
          <w:tcPr>
            <w:tcW w:w="4332" w:type="dxa"/>
            <w:shd w:val="clear" w:color="auto" w:fill="auto"/>
          </w:tcPr>
          <w:p w14:paraId="1CBD4D39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Paragraaf 3.</w:t>
            </w:r>
            <w:r>
              <w:rPr>
                <w:rFonts w:cs="Verdana"/>
                <w:color w:val="000000"/>
                <w:lang w:val="nl-NL"/>
              </w:rPr>
              <w:t>2</w:t>
            </w:r>
            <w:r w:rsidRPr="00DA0ABA">
              <w:rPr>
                <w:rFonts w:cs="Verdana"/>
                <w:color w:val="000000"/>
                <w:lang w:val="nl-NL"/>
              </w:rPr>
              <w:t xml:space="preserve"> lid 3.</w:t>
            </w:r>
            <w:r>
              <w:rPr>
                <w:rFonts w:cs="Verdana"/>
                <w:color w:val="000000"/>
                <w:lang w:val="nl-NL"/>
              </w:rPr>
              <w:t>e</w:t>
            </w:r>
          </w:p>
        </w:tc>
        <w:tc>
          <w:tcPr>
            <w:tcW w:w="3052" w:type="dxa"/>
            <w:shd w:val="clear" w:color="auto" w:fill="auto"/>
          </w:tcPr>
          <w:p w14:paraId="25484DE3" w14:textId="77777777" w:rsidR="00FF5CDA" w:rsidRPr="00DA0ABA" w:rsidRDefault="00FF5CDA" w:rsidP="00EB3252">
            <w:pPr>
              <w:rPr>
                <w:rFonts w:cs="Verdana"/>
                <w:vanish/>
                <w:color w:val="E0E0E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…</w:t>
            </w:r>
          </w:p>
        </w:tc>
      </w:tr>
      <w:bookmarkEnd w:id="6"/>
    </w:tbl>
    <w:p w14:paraId="08ADE8A7" w14:textId="77777777" w:rsidR="00FF5CDA" w:rsidRPr="00DA0ABA" w:rsidRDefault="00FF5CDA" w:rsidP="00FF5CDA">
      <w:pPr>
        <w:spacing w:line="260" w:lineRule="atLeast"/>
        <w:rPr>
          <w:rFonts w:cs="Verdana"/>
          <w:color w:val="000000"/>
          <w:lang w:val="nl-NL"/>
        </w:rPr>
      </w:pPr>
    </w:p>
    <w:p w14:paraId="12C2F4F6" w14:textId="77777777" w:rsidR="00FF5CDA" w:rsidRPr="00DA0ABA" w:rsidRDefault="00FF5CDA" w:rsidP="00FF5CDA">
      <w:pPr>
        <w:pStyle w:val="Lijstalinea"/>
        <w:numPr>
          <w:ilvl w:val="0"/>
          <w:numId w:val="34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r w:rsidRPr="00DA0ABA">
        <w:rPr>
          <w:rFonts w:cs="RijksoverheidSansText-Regular"/>
          <w:color w:val="000000"/>
          <w:lang w:val="nl-NL"/>
        </w:rPr>
        <w:t>De ondernemer(s) vult (vullen) per referentieopdracht de volgende gegevens in. Onderstaande tabel dient zo vaak als nodig herhaald en ingevuld te worden.</w:t>
      </w:r>
    </w:p>
    <w:p w14:paraId="5C3C2DE0" w14:textId="77777777" w:rsidR="00FF5CDA" w:rsidRPr="00DA0ABA" w:rsidRDefault="00FF5CDA" w:rsidP="00FF5CDA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FF5CDA" w:rsidRPr="00DA0ABA" w14:paraId="05501DBB" w14:textId="77777777" w:rsidTr="00EB3252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C02C" w14:textId="77777777" w:rsidR="00FF5CDA" w:rsidRPr="00DA0ABA" w:rsidRDefault="00FF5CDA" w:rsidP="00EB3252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14:paraId="49B10AA3" w14:textId="77777777" w:rsidR="00FF5CDA" w:rsidRPr="00DA0ABA" w:rsidRDefault="00FF5CDA" w:rsidP="00EB3252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  <w:r w:rsidRPr="00DA0ABA">
              <w:rPr>
                <w:rFonts w:cs="Verdana"/>
                <w:b/>
                <w:bCs/>
                <w:color w:val="000000"/>
                <w:lang w:val="nl-NL"/>
              </w:rPr>
              <w:t>REFERENTIEOPDRACHT NR: …</w:t>
            </w:r>
          </w:p>
          <w:p w14:paraId="27F1E0F7" w14:textId="77777777" w:rsidR="00FF5CDA" w:rsidRPr="00DA0ABA" w:rsidRDefault="00FF5CDA" w:rsidP="00EB3252">
            <w:pPr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</w:tc>
      </w:tr>
      <w:tr w:rsidR="00FF5CDA" w:rsidRPr="00DA0ABA" w14:paraId="3E7D5947" w14:textId="77777777" w:rsidTr="00EB325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32AC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2F9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color w:val="000000"/>
                <w:lang w:val="nl-NL"/>
              </w:rPr>
              <w:t>…</w:t>
            </w:r>
          </w:p>
        </w:tc>
      </w:tr>
      <w:tr w:rsidR="00FF5CDA" w:rsidRPr="00DA0ABA" w14:paraId="505D13C0" w14:textId="77777777" w:rsidTr="00EB325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C525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F9CD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color w:val="000000"/>
                <w:lang w:val="nl-NL"/>
              </w:rPr>
              <w:t>…</w:t>
            </w:r>
          </w:p>
        </w:tc>
      </w:tr>
      <w:tr w:rsidR="00FF5CDA" w:rsidRPr="00DA0ABA" w14:paraId="6E674BB6" w14:textId="77777777" w:rsidTr="00EB325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8458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E469" w14:textId="77777777" w:rsidR="00FF5CDA" w:rsidRPr="00DA0ABA" w:rsidRDefault="00FF5CDA" w:rsidP="00EB3252">
            <w:pPr>
              <w:rPr>
                <w:color w:val="000000"/>
                <w:lang w:val="nl-NL"/>
              </w:rPr>
            </w:pPr>
            <w:r w:rsidRPr="00DA0ABA">
              <w:rPr>
                <w:color w:val="000000"/>
                <w:lang w:val="nl-NL"/>
              </w:rPr>
              <w:t>…</w:t>
            </w:r>
          </w:p>
        </w:tc>
      </w:tr>
      <w:tr w:rsidR="00FF5CDA" w:rsidRPr="00DA0ABA" w14:paraId="229F2C24" w14:textId="77777777" w:rsidTr="00EB325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6E78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Overeengekomen bedrag</w:t>
            </w:r>
          </w:p>
          <w:p w14:paraId="562AB40E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5B59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Arial"/>
                <w:color w:val="000000"/>
                <w:lang w:val="nl-NL"/>
              </w:rPr>
              <w:t xml:space="preserve">€ </w:t>
            </w:r>
            <w:r w:rsidRPr="00DA0ABA">
              <w:rPr>
                <w:color w:val="000000"/>
                <w:lang w:val="nl-NL"/>
              </w:rPr>
              <w:t>…</w:t>
            </w:r>
          </w:p>
        </w:tc>
      </w:tr>
      <w:tr w:rsidR="00FF5CDA" w:rsidRPr="00DA0ABA" w14:paraId="483043F5" w14:textId="77777777" w:rsidTr="00EB325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2D81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9232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Arial"/>
                <w:color w:val="000000"/>
                <w:lang w:val="nl-NL"/>
              </w:rPr>
              <w:t xml:space="preserve">€ </w:t>
            </w:r>
            <w:r w:rsidRPr="00DA0ABA">
              <w:rPr>
                <w:color w:val="000000"/>
                <w:lang w:val="nl-NL"/>
              </w:rPr>
              <w:t>…</w:t>
            </w:r>
          </w:p>
        </w:tc>
      </w:tr>
      <w:tr w:rsidR="00FF5CDA" w:rsidRPr="00DA0ABA" w14:paraId="33F94C50" w14:textId="77777777" w:rsidTr="00EB325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E5E4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5E81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color w:val="000000"/>
                <w:lang w:val="nl-NL"/>
              </w:rPr>
              <w:t>…</w:t>
            </w:r>
          </w:p>
        </w:tc>
      </w:tr>
      <w:tr w:rsidR="00FF5CDA" w:rsidRPr="00DA0ABA" w14:paraId="73316C7A" w14:textId="77777777" w:rsidTr="00EB325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D8B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9E73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color w:val="000000"/>
                <w:lang w:val="nl-NL"/>
              </w:rPr>
              <w:t>…</w:t>
            </w:r>
          </w:p>
        </w:tc>
      </w:tr>
      <w:tr w:rsidR="00FF5CDA" w:rsidRPr="00DA0ABA" w14:paraId="6FBACCBA" w14:textId="77777777" w:rsidTr="00EB325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8832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B404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color w:val="000000"/>
                <w:lang w:val="nl-NL"/>
              </w:rPr>
              <w:t>…</w:t>
            </w:r>
          </w:p>
        </w:tc>
      </w:tr>
      <w:tr w:rsidR="00FF5CDA" w:rsidRPr="003D7A8F" w14:paraId="5BA6A340" w14:textId="77777777" w:rsidTr="00EB3252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C27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DA0ABA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DA0ABA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FF5CDA" w:rsidRPr="003D7A8F" w14:paraId="74AA39B8" w14:textId="77777777" w:rsidTr="00EB325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B6C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DA0ABA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DA0ABA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EAA9" w14:textId="77777777" w:rsidR="00FF5CDA" w:rsidRPr="00DA0ABA" w:rsidRDefault="00FF5CDA" w:rsidP="00EB3252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DA0ABA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FF5CDA" w:rsidRPr="00DA0ABA" w14:paraId="1E9CA3E7" w14:textId="77777777" w:rsidTr="00EB325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505D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7D3" w14:textId="77777777" w:rsidR="00FF5CDA" w:rsidRPr="00DA0ABA" w:rsidRDefault="00FF5CDA" w:rsidP="00EB3252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DA0ABA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FF5CDA" w:rsidRPr="00DA0ABA" w14:paraId="0D992978" w14:textId="77777777" w:rsidTr="00EB325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9E1F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DA0ABA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DA0ABA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F6DC" w14:textId="77777777" w:rsidR="00FF5CDA" w:rsidRPr="00DA0ABA" w:rsidRDefault="00FF5CDA" w:rsidP="00EB3252">
            <w:pPr>
              <w:rPr>
                <w:rFonts w:cs="Verdana"/>
                <w:color w:val="000000"/>
                <w:sz w:val="16"/>
                <w:szCs w:val="16"/>
                <w:lang w:val="nl-NL"/>
              </w:rPr>
            </w:pPr>
            <w:r w:rsidRPr="00DA0ABA">
              <w:rPr>
                <w:rFonts w:cs="Verdana"/>
                <w:color w:val="000000"/>
                <w:sz w:val="16"/>
                <w:szCs w:val="16"/>
                <w:lang w:val="nl-NL"/>
              </w:rPr>
              <w:t>…</w:t>
            </w:r>
          </w:p>
        </w:tc>
      </w:tr>
      <w:tr w:rsidR="00FF5CDA" w:rsidRPr="003D7A8F" w14:paraId="5DC04529" w14:textId="77777777" w:rsidTr="00EB3252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860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FF5CDA" w:rsidRPr="00DA0ABA" w14:paraId="48171550" w14:textId="77777777" w:rsidTr="00EB3252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3161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  <w:r w:rsidRPr="00DA0ABA">
              <w:rPr>
                <w:rFonts w:cs="Verdana"/>
                <w:color w:val="000000"/>
                <w:lang w:val="nl-NL"/>
              </w:rPr>
              <w:t>…</w:t>
            </w:r>
          </w:p>
          <w:p w14:paraId="51B516E7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</w:p>
          <w:p w14:paraId="2B3C6C64" w14:textId="77777777" w:rsidR="00FF5CDA" w:rsidRPr="00DA0ABA" w:rsidRDefault="00FF5CDA" w:rsidP="00EB3252">
            <w:pPr>
              <w:rPr>
                <w:rFonts w:cs="Verdana"/>
                <w:color w:val="000000"/>
                <w:lang w:val="nl-NL"/>
              </w:rPr>
            </w:pPr>
          </w:p>
        </w:tc>
      </w:tr>
      <w:bookmarkEnd w:id="3"/>
    </w:tbl>
    <w:p w14:paraId="5711B749" w14:textId="77777777" w:rsidR="003F5EB0" w:rsidRPr="00EF6321" w:rsidRDefault="003F5EB0" w:rsidP="003F5EB0">
      <w:pPr>
        <w:rPr>
          <w:lang w:val="nl-NL"/>
        </w:rPr>
      </w:pPr>
    </w:p>
    <w:sectPr w:rsidR="003F5EB0" w:rsidRPr="00EF6321" w:rsidSect="000B3F94">
      <w:headerReference w:type="default" r:id="rId12"/>
      <w:footerReference w:type="defaul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1077A" w14:textId="77777777" w:rsidR="00EF6321" w:rsidRDefault="00EF6321" w:rsidP="0088501B">
      <w:r>
        <w:separator/>
      </w:r>
    </w:p>
  </w:endnote>
  <w:endnote w:type="continuationSeparator" w:id="0">
    <w:p w14:paraId="18A68A32" w14:textId="77777777" w:rsidR="00EF6321" w:rsidRDefault="00EF632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7E5BC" w14:textId="77777777" w:rsidR="00B90345" w:rsidRDefault="00B90345" w:rsidP="00B90345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BEDRIJFSVERTROUWELIJK </w:t>
    </w:r>
    <w:r>
      <w:rPr>
        <w:sz w:val="16"/>
        <w:szCs w:val="16"/>
      </w:rPr>
      <w:tab/>
    </w:r>
    <w:r>
      <w:rPr>
        <w:sz w:val="16"/>
        <w:szCs w:val="16"/>
      </w:rPr>
      <w:tab/>
    </w:r>
    <w:proofErr w:type="spellStart"/>
    <w:r w:rsidRPr="00EC0466">
      <w:rPr>
        <w:sz w:val="16"/>
        <w:szCs w:val="16"/>
      </w:rPr>
      <w:t>Pagina</w:t>
    </w:r>
    <w:proofErr w:type="spellEnd"/>
    <w:r w:rsidRPr="00EC0466">
      <w:rPr>
        <w:sz w:val="16"/>
        <w:szCs w:val="16"/>
      </w:rPr>
      <w:t xml:space="preserve">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EC0466">
      <w:rPr>
        <w:sz w:val="16"/>
        <w:szCs w:val="16"/>
      </w:rPr>
      <w:fldChar w:fldCharType="end"/>
    </w:r>
  </w:p>
  <w:p w14:paraId="20FD42DD" w14:textId="77777777" w:rsidR="00B90345" w:rsidRDefault="00B9034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17651" w14:textId="77777777" w:rsidR="00EF6321" w:rsidRDefault="00EF6321" w:rsidP="0088501B">
      <w:r>
        <w:separator/>
      </w:r>
    </w:p>
  </w:footnote>
  <w:footnote w:type="continuationSeparator" w:id="0">
    <w:p w14:paraId="5B5943DA" w14:textId="77777777" w:rsidR="00EF6321" w:rsidRDefault="00EF632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D9233" w14:textId="2D78D317" w:rsidR="00EF6321" w:rsidRPr="00C447C6" w:rsidRDefault="00EF6321" w:rsidP="00EF6321">
    <w:pPr>
      <w:pStyle w:val="Huisstijl-KopregelRapport"/>
      <w:rPr>
        <w:lang w:val="nl-NL"/>
      </w:rPr>
    </w:pPr>
    <w:r w:rsidRPr="00C447C6">
      <w:rPr>
        <w:lang w:val="nl-NL"/>
      </w:rPr>
      <w:t>Aanbestedingsleidraad</w:t>
    </w:r>
    <w:r w:rsidR="003D7A8F">
      <w:rPr>
        <w:lang w:val="nl-NL"/>
      </w:rPr>
      <w:t xml:space="preserve"> versie A</w:t>
    </w:r>
    <w:r w:rsidRPr="00C447C6">
      <w:rPr>
        <w:lang w:val="nl-NL"/>
      </w:rPr>
      <w:t xml:space="preserve"> </w:t>
    </w:r>
    <w:r w:rsidRPr="00C447C6">
      <w:rPr>
        <w:rStyle w:val="Huisstijl-Rapportkoptekst"/>
        <w:lang w:val="nl-NL"/>
      </w:rPr>
      <w:t xml:space="preserve">| Inspecties Kleine Duiker | Zaaknummer: </w:t>
    </w:r>
    <w:r>
      <w:fldChar w:fldCharType="begin"/>
    </w:r>
    <w:r w:rsidRPr="00C447C6">
      <w:rPr>
        <w:lang w:val="nl-NL"/>
      </w:rPr>
      <w:instrText xml:space="preserve"> DOCPROPERTY  PS_REFERENCE  \* MERGEFORMAT </w:instrText>
    </w:r>
    <w:r>
      <w:fldChar w:fldCharType="separate"/>
    </w:r>
    <w:r>
      <w:rPr>
        <w:lang w:val="nl-NL"/>
      </w:rPr>
      <w:t>31197557</w:t>
    </w:r>
    <w:r>
      <w:fldChar w:fldCharType="end"/>
    </w:r>
    <w:r w:rsidRPr="00C447C6">
      <w:rPr>
        <w:lang w:val="nl-NL"/>
      </w:rPr>
      <w:t xml:space="preserve"> </w:t>
    </w:r>
    <w:r w:rsidRPr="00C447C6">
      <w:rPr>
        <w:rStyle w:val="Huisstijl-Rapportkoptekst"/>
        <w:lang w:val="nl-NL"/>
      </w:rPr>
      <w:t xml:space="preserve">| </w:t>
    </w:r>
    <w:r w:rsidR="003D7A8F">
      <w:rPr>
        <w:rStyle w:val="Huisstijl-Rapportkoptekst"/>
        <w:lang w:val="nl-NL"/>
      </w:rPr>
      <w:t>1</w:t>
    </w:r>
    <w:r w:rsidRPr="00C447C6">
      <w:rPr>
        <w:lang w:val="nl-NL"/>
      </w:rPr>
      <w:t>7-01-2025</w:t>
    </w:r>
  </w:p>
  <w:p w14:paraId="405DE7EC" w14:textId="77777777" w:rsidR="00E456EE" w:rsidRPr="00EF6321" w:rsidRDefault="00E456EE" w:rsidP="00EF6321">
    <w:pPr>
      <w:pStyle w:val="Koptekst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7B62C98C"/>
    <w:lvl w:ilvl="0">
      <w:start w:val="4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 w16cid:durableId="76943110">
    <w:abstractNumId w:val="9"/>
  </w:num>
  <w:num w:numId="2" w16cid:durableId="990793639">
    <w:abstractNumId w:val="11"/>
  </w:num>
  <w:num w:numId="3" w16cid:durableId="1427263928">
    <w:abstractNumId w:val="29"/>
  </w:num>
  <w:num w:numId="4" w16cid:durableId="1271661750">
    <w:abstractNumId w:val="10"/>
  </w:num>
  <w:num w:numId="5" w16cid:durableId="1519662500">
    <w:abstractNumId w:val="17"/>
  </w:num>
  <w:num w:numId="6" w16cid:durableId="1461878286">
    <w:abstractNumId w:val="20"/>
  </w:num>
  <w:num w:numId="7" w16cid:durableId="635525074">
    <w:abstractNumId w:val="2"/>
  </w:num>
  <w:num w:numId="8" w16cid:durableId="459153640">
    <w:abstractNumId w:val="1"/>
  </w:num>
  <w:num w:numId="9" w16cid:durableId="119618426">
    <w:abstractNumId w:val="0"/>
  </w:num>
  <w:num w:numId="10" w16cid:durableId="1723745446">
    <w:abstractNumId w:val="7"/>
  </w:num>
  <w:num w:numId="11" w16cid:durableId="281815063">
    <w:abstractNumId w:val="5"/>
  </w:num>
  <w:num w:numId="12" w16cid:durableId="8609925">
    <w:abstractNumId w:val="5"/>
  </w:num>
  <w:num w:numId="13" w16cid:durableId="1340933922">
    <w:abstractNumId w:val="30"/>
  </w:num>
  <w:num w:numId="14" w16cid:durableId="1715733848">
    <w:abstractNumId w:val="3"/>
  </w:num>
  <w:num w:numId="15" w16cid:durableId="766968372">
    <w:abstractNumId w:val="18"/>
  </w:num>
  <w:num w:numId="16" w16cid:durableId="148911090">
    <w:abstractNumId w:val="24"/>
  </w:num>
  <w:num w:numId="17" w16cid:durableId="1354114310">
    <w:abstractNumId w:val="8"/>
  </w:num>
  <w:num w:numId="18" w16cid:durableId="481391598">
    <w:abstractNumId w:val="21"/>
  </w:num>
  <w:num w:numId="19" w16cid:durableId="1369718479">
    <w:abstractNumId w:val="32"/>
  </w:num>
  <w:num w:numId="20" w16cid:durableId="380637342">
    <w:abstractNumId w:val="12"/>
  </w:num>
  <w:num w:numId="21" w16cid:durableId="801730137">
    <w:abstractNumId w:val="23"/>
  </w:num>
  <w:num w:numId="22" w16cid:durableId="1386946934">
    <w:abstractNumId w:val="26"/>
  </w:num>
  <w:num w:numId="23" w16cid:durableId="938874652">
    <w:abstractNumId w:val="19"/>
  </w:num>
  <w:num w:numId="24" w16cid:durableId="531385546">
    <w:abstractNumId w:val="28"/>
  </w:num>
  <w:num w:numId="25" w16cid:durableId="122507292">
    <w:abstractNumId w:val="27"/>
  </w:num>
  <w:num w:numId="26" w16cid:durableId="958099854">
    <w:abstractNumId w:val="6"/>
  </w:num>
  <w:num w:numId="27" w16cid:durableId="2057775799">
    <w:abstractNumId w:val="16"/>
  </w:num>
  <w:num w:numId="28" w16cid:durableId="1946422692">
    <w:abstractNumId w:val="22"/>
  </w:num>
  <w:num w:numId="29" w16cid:durableId="140924373">
    <w:abstractNumId w:val="4"/>
  </w:num>
  <w:num w:numId="30" w16cid:durableId="1738044580">
    <w:abstractNumId w:val="13"/>
  </w:num>
  <w:num w:numId="31" w16cid:durableId="662047508">
    <w:abstractNumId w:val="25"/>
  </w:num>
  <w:num w:numId="32" w16cid:durableId="1848329583">
    <w:abstractNumId w:val="15"/>
  </w:num>
  <w:num w:numId="33" w16cid:durableId="2042391404">
    <w:abstractNumId w:val="14"/>
  </w:num>
  <w:num w:numId="34" w16cid:durableId="70047369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321"/>
    <w:rsid w:val="00043163"/>
    <w:rsid w:val="00056D70"/>
    <w:rsid w:val="000A6CFA"/>
    <w:rsid w:val="000B3F94"/>
    <w:rsid w:val="000E1F3B"/>
    <w:rsid w:val="00173156"/>
    <w:rsid w:val="001D6F03"/>
    <w:rsid w:val="002A6578"/>
    <w:rsid w:val="002B1092"/>
    <w:rsid w:val="002E0FD2"/>
    <w:rsid w:val="00332F5A"/>
    <w:rsid w:val="0038549E"/>
    <w:rsid w:val="003C4BF2"/>
    <w:rsid w:val="003D51FB"/>
    <w:rsid w:val="003D7A8F"/>
    <w:rsid w:val="003F5EB0"/>
    <w:rsid w:val="003F6EDB"/>
    <w:rsid w:val="0040142D"/>
    <w:rsid w:val="0040571B"/>
    <w:rsid w:val="00450447"/>
    <w:rsid w:val="004B0EA1"/>
    <w:rsid w:val="004D766D"/>
    <w:rsid w:val="0054340E"/>
    <w:rsid w:val="005A4FBE"/>
    <w:rsid w:val="005D2CF1"/>
    <w:rsid w:val="005E046F"/>
    <w:rsid w:val="006006F5"/>
    <w:rsid w:val="00650A9B"/>
    <w:rsid w:val="006D2E66"/>
    <w:rsid w:val="006F42D7"/>
    <w:rsid w:val="00737D15"/>
    <w:rsid w:val="007435A7"/>
    <w:rsid w:val="007F4AEA"/>
    <w:rsid w:val="0088386A"/>
    <w:rsid w:val="0088501B"/>
    <w:rsid w:val="008D2753"/>
    <w:rsid w:val="008E3581"/>
    <w:rsid w:val="00905289"/>
    <w:rsid w:val="009548D1"/>
    <w:rsid w:val="009C095B"/>
    <w:rsid w:val="009C5CF5"/>
    <w:rsid w:val="00A32591"/>
    <w:rsid w:val="00A77ABF"/>
    <w:rsid w:val="00A863E9"/>
    <w:rsid w:val="00AF488A"/>
    <w:rsid w:val="00B022C4"/>
    <w:rsid w:val="00B559E9"/>
    <w:rsid w:val="00B72222"/>
    <w:rsid w:val="00B80650"/>
    <w:rsid w:val="00B90345"/>
    <w:rsid w:val="00C36FAA"/>
    <w:rsid w:val="00C71133"/>
    <w:rsid w:val="00CA55CC"/>
    <w:rsid w:val="00CB3317"/>
    <w:rsid w:val="00D9768D"/>
    <w:rsid w:val="00DA3555"/>
    <w:rsid w:val="00E456EE"/>
    <w:rsid w:val="00ED7AB9"/>
    <w:rsid w:val="00EE5BBE"/>
    <w:rsid w:val="00EF42FE"/>
    <w:rsid w:val="00EF6321"/>
    <w:rsid w:val="00F65492"/>
    <w:rsid w:val="00FB0705"/>
    <w:rsid w:val="00FF0FEF"/>
    <w:rsid w:val="00FF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0EFB"/>
  <w15:chartTrackingRefBased/>
  <w15:docId w15:val="{7AC4B69E-4BDC-4CC0-B308-2999D6109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EF6321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EF63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EF63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EF63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EF63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EF632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F632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F632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F6321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EF6321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EF6321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GenummerdKop">
    <w:name w:val="BijlageGenummerdKop"/>
    <w:next w:val="Standaard"/>
    <w:uiPriority w:val="12"/>
    <w:qFormat/>
    <w:rsid w:val="00EF6321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EF6321"/>
    <w:pPr>
      <w:widowControl w:val="0"/>
      <w:numPr>
        <w:numId w:val="3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paragraph" w:customStyle="1" w:styleId="BijlageGenummerdKop2">
    <w:name w:val="BijlageGenummerdKop2"/>
    <w:basedOn w:val="BijlageGenummerdKop"/>
    <w:uiPriority w:val="16"/>
    <w:rsid w:val="00EF6321"/>
    <w:pPr>
      <w:spacing w:line="240" w:lineRule="atLeast"/>
      <w:ind w:left="1134"/>
    </w:pPr>
  </w:style>
  <w:style w:type="character" w:customStyle="1" w:styleId="Huisstijl-Rapportkoptekst">
    <w:name w:val="Huisstijl - Rapport koptekst"/>
    <w:basedOn w:val="Standaardalinea-lettertype"/>
    <w:uiPriority w:val="1"/>
    <w:rsid w:val="00EF6321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EF6321"/>
    <w:rPr>
      <w:sz w:val="13"/>
    </w:rPr>
  </w:style>
  <w:style w:type="paragraph" w:customStyle="1" w:styleId="Broodtekst">
    <w:name w:val="Broodtekst"/>
    <w:basedOn w:val="Standaard"/>
    <w:link w:val="BroodtekstChar"/>
    <w:qFormat/>
    <w:rsid w:val="00D9768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customStyle="1" w:styleId="BroodtekstChar">
    <w:name w:val="Broodtekst Char"/>
    <w:basedOn w:val="Standaardalinea-lettertype"/>
    <w:link w:val="Broodtekst"/>
    <w:rsid w:val="00D9768D"/>
    <w:rPr>
      <w:rFonts w:ascii="Verdana" w:hAnsi="Verdana" w:cs="Lohit Hindi"/>
      <w:lang w:val="en-US"/>
    </w:rPr>
  </w:style>
  <w:style w:type="character" w:customStyle="1" w:styleId="Verborgentekst">
    <w:name w:val="Verborgen tekst"/>
    <w:rsid w:val="00FF5CDA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F6FB8A0737F8F54BAA6FBB76232C47B1" ma:contentTypeVersion="16" ma:contentTypeDescription="Een nieuw document maken." ma:contentTypeScope="" ma:versionID="2ece66f5568b8d03c966e355a399c4b9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c593cbf1-e514-4373-879b-6b45c74ca5a1" targetNamespace="http://schemas.microsoft.com/office/2006/metadata/properties" ma:root="true" ma:fieldsID="14f2bbda5aeaa4e0b8c2d1fe12fdee2e" ns1:_="" ns2:_="" ns3:_="">
    <xsd:import namespace="http://schemas.microsoft.com/sharepoint/v3"/>
    <xsd:import namespace="cb665cb2-4c1b-4338-95f1-4dd7cd771ce0"/>
    <xsd:import namespace="c593cbf1-e514-4373-879b-6b45c74ca5a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uteur" minOccurs="0"/>
                <xsd:element ref="ns2:Connect-Archiefwaardig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TaxCatchAllLabel" minOccurs="0"/>
                <xsd:element ref="ns2:jbd8c863d0e84969b217bbeafdb75459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9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3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5" nillable="true" ma:displayName="Auteur" ma:indexed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6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e28f84c711554a75a94a2dfe3a3bea15" ma:index="8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1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1b091d29-d592-4481-b7dd-bf3757bf051b}" ma:internalName="TaxCatchAll" ma:readOnly="false" ma:showField="CatchAllData" ma:web="c593cbf1-e514-4373-879b-6b45c74ca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1b091d29-d592-4481-b7dd-bf3757bf051b}" ma:internalName="TaxCatchAllLabel" ma:readOnly="true" ma:showField="CatchAllDataLabel" ma:web="c593cbf1-e514-4373-879b-6b45c74ca5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bd8c863d0e84969b217bbeafdb75459" ma:index="18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93cbf1-e514-4373-879b-6b45c74ca5a1" elementFormDefault="qualified">
    <xsd:import namespace="http://schemas.microsoft.com/office/2006/documentManagement/types"/>
    <xsd:import namespace="http://schemas.microsoft.com/office/infopath/2007/PartnerControls"/>
    <xsd:element name="_dlc_DocId" ma:index="2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_dlc_DocId xmlns="c593cbf1-e514-4373-879b-6b45c74ca5a1">CON00-1397901640-20105</_dlc_DocId>
    <TaxCatchAll xmlns="cb665cb2-4c1b-4338-95f1-4dd7cd771ce0">
      <Value>3</Value>
    </TaxCatchAll>
    <_dlc_DocIdUrl xmlns="c593cbf1-e514-4373-879b-6b45c74ca5a1">
      <Url>https://connect.sp02.rws.nl/sites/con0000438/_layouts/15/DocIdRedir.aspx?ID=CON00-1397901640-20105</Url>
      <Description>CON00-1397901640-20105</Description>
    </_dlc_DocIdUrl>
    <Connect-Status xmlns="cb665cb2-4c1b-4338-95f1-4dd7cd771ce0">Concept</Connect-Status>
    <e28f84c711554a75a94a2dfe3a3bea15 xmlns="cb665cb2-4c1b-4338-95f1-4dd7cd771ce0">
      <Terms xmlns="http://schemas.microsoft.com/office/infopath/2007/PartnerControls"/>
    </e28f84c711554a75a94a2dfe3a3bea15>
    <ka142704ec404179bc6dc96ce8d3373c xmlns="cb665cb2-4c1b-4338-95f1-4dd7cd771ce0">
      <Terms xmlns="http://schemas.microsoft.com/office/infopath/2007/PartnerControls"/>
    </ka142704ec404179bc6dc96ce8d3373c>
    <URL xmlns="http://schemas.microsoft.com/sharepoint/v3">
      <Url xsi:nil="true"/>
      <Description xsi:nil="true"/>
    </URL>
    <Connect-Archiefwaardig xmlns="cb665cb2-4c1b-4338-95f1-4dd7cd771ce0">Ja</Connect-Archiefwaardig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96D27E-117D-4257-9FEB-8A4CBB539DD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FAE776-A0EB-44D8-9F00-17EBEF5321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0CD85-C17D-4ACA-8F93-8BA4CE05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c593cbf1-e514-4373-879b-6b45c74ca5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E0B74D-45FF-4626-B354-88637349A9C3}">
  <ds:schemaRefs>
    <ds:schemaRef ds:uri="http://schemas.microsoft.com/office/2006/metadata/properties"/>
    <ds:schemaRef ds:uri="http://www.w3.org/XML/1998/namespace"/>
    <ds:schemaRef ds:uri="http://schemas.microsoft.com/sharepoint/v3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c593cbf1-e514-4373-879b-6b45c74ca5a1"/>
    <ds:schemaRef ds:uri="http://schemas.microsoft.com/office/infopath/2007/PartnerControls"/>
    <ds:schemaRef ds:uri="cb665cb2-4c1b-4338-95f1-4dd7cd771ce0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7F3AF62-4A7D-45DD-B3E2-AAD5F41395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Koster, Bram (RWS GPO)</dc:creator>
  <cp:keywords/>
  <dc:description/>
  <cp:lastModifiedBy>Koster, Bram (RWS GPO)</cp:lastModifiedBy>
  <cp:revision>4</cp:revision>
  <dcterms:created xsi:type="dcterms:W3CDTF">2025-01-10T11:58:00Z</dcterms:created>
  <dcterms:modified xsi:type="dcterms:W3CDTF">2025-01-17T06:46:00Z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0x0101006D56A7865C58A149A83C55730CE7EA1800F6FB8A0737F8F54BAA6FBB76232C47B1</vt:lpwstr>
  </property>
  <property fmtid="{D5CDD505-2E9C-101B-9397-08002B2CF9AE}" pid="3" name="Connect-Vertrouwelijkheid">
    <vt:lpwstr>3;#RWS Bedrijfsvertrouwelijk/geen|1523f3d8-a3f5-4033-a4d4-a04bf7d6d8cc</vt:lpwstr>
  </property>
  <property fmtid="{D5CDD505-2E9C-101B-9397-08002B2CF9AE}" pid="4" name="_dlc_DocIdItemGuid">
    <vt:lpwstr>e744b614-8fe4-490e-bb64-62085edd57b1</vt:lpwstr>
  </property>
  <property fmtid="{D5CDD505-2E9C-101B-9397-08002B2CF9AE}" pid="5" name="Connect-Documenttype">
    <vt:lpwstr/>
  </property>
  <property fmtid="{D5CDD505-2E9C-101B-9397-08002B2CF9AE}" pid="6" name="Connect-Activiteit">
    <vt:lpwstr/>
  </property>
</Properties>
</file>